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2025-10-07</w:t>
      </w:r>
    </w:p>
    <w:p>
      <w:r>
        <w:t>Daily Standup – Tuesday, October 7, 2025</w:t>
        <w:br/>
        <w:br/>
        <w:t>Esteban: Fixed naming/state bugs.</w:t>
        <w:br/>
        <w:br/>
        <w:t>Christopher: Improved spacing.</w:t>
        <w:br/>
        <w:br/>
        <w:t>Ambar: Contrast tests done.</w:t>
        <w:br/>
        <w:br/>
        <w:t>Cesar: Reorder persist works.</w:t>
        <w:br/>
        <w:br/>
        <w:t>Logan: Accessibility checks.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